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42627" w14:textId="683FC100" w:rsidR="00122BE4" w:rsidRDefault="00122BE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FE6218">
        <w:t>8.</w:t>
      </w:r>
      <w:r w:rsidR="009819D4">
        <w:t>6</w:t>
      </w:r>
      <w:r>
        <w:t xml:space="preserve"> Referentiesjabloon</w:t>
      </w:r>
      <w:bookmarkEnd w:id="0"/>
      <w:bookmarkEnd w:id="1"/>
      <w:r>
        <w:t xml:space="preserve"> </w:t>
      </w:r>
    </w:p>
    <w:p w14:paraId="05585C58" w14:textId="77777777" w:rsidR="00122BE4" w:rsidRDefault="00122BE4" w:rsidP="00122BE4">
      <w:pPr>
        <w:pStyle w:val="BasistekstEmtio"/>
        <w:ind w:left="-1276"/>
      </w:pPr>
    </w:p>
    <w:p w14:paraId="29DB5BF6" w14:textId="2AFAB7A9" w:rsidR="00122BE4" w:rsidRDefault="00122BE4" w:rsidP="00122BE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1E57DA">
        <w:t>6</w:t>
      </w:r>
      <w:r>
        <w:t>.2.</w:t>
      </w:r>
      <w:r w:rsidR="002071A6">
        <w:t>3</w:t>
      </w:r>
      <w:r>
        <w:t xml:space="preserve"> genoemde kerncompetenties en randvoorwaarden aan bod komen. </w:t>
      </w:r>
      <w:r>
        <w:rPr>
          <w:b/>
        </w:rPr>
        <w:t>Beperk u niet tot ‘ja’ of ‘nee’ antwoorden, maar beschrijf alle genoemde aspecten inhoudelijk, tenzij in de tabel anders aangegeven.</w:t>
      </w:r>
      <w:r>
        <w:t xml:space="preserve"> </w:t>
      </w:r>
    </w:p>
    <w:p w14:paraId="5F63A47D" w14:textId="77777777" w:rsidR="00122BE4" w:rsidRDefault="00122BE4" w:rsidP="00122BE4">
      <w:pPr>
        <w:pStyle w:val="BasistekstEmtio"/>
      </w:pPr>
    </w:p>
    <w:p w14:paraId="0CAA2B20" w14:textId="458B0BCD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>van Gegadigde</w:t>
      </w:r>
      <w:r w:rsidRPr="00C43595">
        <w:t xml:space="preserve"> benaderbaar.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>
        <w:t>Gegadigde</w:t>
      </w:r>
      <w:r w:rsidRPr="00C43595">
        <w:t xml:space="preserve"> mogelijk is zal er toe leiden dat de betreffende referentie niet in de beoordeling meegenomen zal worden. </w:t>
      </w:r>
      <w:r w:rsidR="00694D02">
        <w:t>ParkeerService</w:t>
      </w:r>
      <w:r>
        <w:t xml:space="preserve"> </w:t>
      </w:r>
      <w:r w:rsidRPr="00C43595">
        <w:t>zal geen ‘non disclosure agreements’ ondertekenen als voorwaarde voor het verkrijgen van een referentie.</w:t>
      </w:r>
      <w:r>
        <w:t xml:space="preserve"> </w:t>
      </w:r>
    </w:p>
    <w:p w14:paraId="77452AB0" w14:textId="77777777" w:rsidR="00122BE4" w:rsidRDefault="00122BE4" w:rsidP="00122BE4">
      <w:pPr>
        <w:pStyle w:val="BasistekstEmtio"/>
        <w:ind w:left="-1276"/>
      </w:pPr>
    </w:p>
    <w:p w14:paraId="33838764" w14:textId="77777777" w:rsidR="00122BE4" w:rsidRDefault="00122BE4" w:rsidP="00122BE4">
      <w:pPr>
        <w:pStyle w:val="BasistekstEmtio"/>
      </w:pPr>
    </w:p>
    <w:tbl>
      <w:tblPr>
        <w:tblW w:w="151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14"/>
      </w:tblGrid>
      <w:tr w:rsidR="00122BE4" w:rsidRPr="00965054" w14:paraId="2869E179" w14:textId="77777777" w:rsidTr="52C6A0A1">
        <w:tc>
          <w:tcPr>
            <w:tcW w:w="453" w:type="dxa"/>
          </w:tcPr>
          <w:p w14:paraId="57EDDF11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</w:tcPr>
          <w:p w14:paraId="5B9383EA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</w:tcPr>
          <w:p w14:paraId="453881B2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914" w:type="dxa"/>
          </w:tcPr>
          <w:p w14:paraId="23D473C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10BD3D94" w14:textId="77777777" w:rsidTr="52C6A0A1">
        <w:tc>
          <w:tcPr>
            <w:tcW w:w="453" w:type="dxa"/>
          </w:tcPr>
          <w:p w14:paraId="00FBAC70" w14:textId="77777777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>0</w:t>
            </w:r>
          </w:p>
        </w:tc>
        <w:tc>
          <w:tcPr>
            <w:tcW w:w="3739" w:type="dxa"/>
          </w:tcPr>
          <w:p w14:paraId="5212F11F" w14:textId="77777777" w:rsidR="00122BE4" w:rsidRPr="00B76C96" w:rsidRDefault="52C6A0A1" w:rsidP="00D84E2D">
            <w:pPr>
              <w:pStyle w:val="BasistekstEmtio"/>
              <w:rPr>
                <w:b/>
                <w:bCs/>
              </w:rPr>
            </w:pPr>
            <w:r>
              <w:t>Naam Gegadigde</w:t>
            </w:r>
          </w:p>
        </w:tc>
        <w:tc>
          <w:tcPr>
            <w:tcW w:w="2046" w:type="dxa"/>
          </w:tcPr>
          <w:p w14:paraId="3BB9011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</w:tcPr>
          <w:p w14:paraId="436B9198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40C8F1" w14:textId="77777777" w:rsidTr="52C6A0A1">
        <w:tc>
          <w:tcPr>
            <w:tcW w:w="453" w:type="dxa"/>
          </w:tcPr>
          <w:p w14:paraId="46F00393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</w:tcPr>
          <w:p w14:paraId="00C5E9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</w:tcPr>
          <w:p w14:paraId="43A38D49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</w:tcPr>
          <w:p w14:paraId="746FFCC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8E9C291" w14:textId="77777777" w:rsidTr="52C6A0A1">
        <w:tc>
          <w:tcPr>
            <w:tcW w:w="453" w:type="dxa"/>
          </w:tcPr>
          <w:p w14:paraId="5B698204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</w:tcPr>
          <w:p w14:paraId="79ADC3B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</w:tcPr>
          <w:p w14:paraId="1A39614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</w:tcPr>
          <w:p w14:paraId="2654A925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2270E2B" w14:textId="77777777" w:rsidTr="52C6A0A1">
        <w:tc>
          <w:tcPr>
            <w:tcW w:w="453" w:type="dxa"/>
          </w:tcPr>
          <w:p w14:paraId="5AD9EB2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</w:tcPr>
          <w:p w14:paraId="751EECA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</w:tcPr>
          <w:p w14:paraId="3E6A2A1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</w:tcPr>
          <w:p w14:paraId="09DEC48D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4425EAC" w14:textId="77777777" w:rsidTr="52C6A0A1">
        <w:tc>
          <w:tcPr>
            <w:tcW w:w="453" w:type="dxa"/>
          </w:tcPr>
          <w:p w14:paraId="6F57634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</w:tcPr>
          <w:p w14:paraId="0687BA7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</w:tcPr>
          <w:p w14:paraId="20081E0D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</w:tcPr>
          <w:p w14:paraId="7275978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59457EA" w14:textId="77777777" w:rsidTr="52C6A0A1">
        <w:tc>
          <w:tcPr>
            <w:tcW w:w="453" w:type="dxa"/>
          </w:tcPr>
          <w:p w14:paraId="2136BD7C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</w:tcPr>
          <w:p w14:paraId="4C0FFF1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</w:tcPr>
          <w:p w14:paraId="1CB9BBF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</w:tcPr>
          <w:p w14:paraId="1C6BFB4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231F331B" w14:textId="77777777" w:rsidTr="52C6A0A1">
        <w:tc>
          <w:tcPr>
            <w:tcW w:w="453" w:type="dxa"/>
          </w:tcPr>
          <w:p w14:paraId="56FDACE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</w:tcPr>
          <w:p w14:paraId="5CDE442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2046" w:type="dxa"/>
          </w:tcPr>
          <w:p w14:paraId="55E85A4A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</w:tcPr>
          <w:p w14:paraId="4DDC9A7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A547F1A" w14:textId="77777777" w:rsidTr="52C6A0A1">
        <w:tc>
          <w:tcPr>
            <w:tcW w:w="453" w:type="dxa"/>
          </w:tcPr>
          <w:p w14:paraId="7EF8652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</w:tcPr>
          <w:p w14:paraId="1A4D7AE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Startdatum opdracht</w:t>
            </w:r>
          </w:p>
        </w:tc>
        <w:tc>
          <w:tcPr>
            <w:tcW w:w="2046" w:type="dxa"/>
          </w:tcPr>
          <w:p w14:paraId="29710C4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</w:tcPr>
          <w:p w14:paraId="70F1764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69C0939B" w14:textId="77777777" w:rsidTr="52C6A0A1">
        <w:tc>
          <w:tcPr>
            <w:tcW w:w="453" w:type="dxa"/>
          </w:tcPr>
          <w:p w14:paraId="169CF08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</w:tcPr>
          <w:p w14:paraId="1DC403B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 xml:space="preserve">Datum afronding </w:t>
            </w:r>
            <w:r w:rsidR="000B4190">
              <w:rPr>
                <w:bCs/>
              </w:rPr>
              <w:t>implementatie</w:t>
            </w:r>
          </w:p>
        </w:tc>
        <w:tc>
          <w:tcPr>
            <w:tcW w:w="2046" w:type="dxa"/>
          </w:tcPr>
          <w:p w14:paraId="03CE944A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</w:tcPr>
          <w:p w14:paraId="271B9F72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575D272" w14:textId="77777777" w:rsidTr="52C6A0A1">
        <w:tc>
          <w:tcPr>
            <w:tcW w:w="453" w:type="dxa"/>
          </w:tcPr>
          <w:p w14:paraId="1BEB8E2F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</w:tcPr>
          <w:p w14:paraId="36BA51A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Datum einde overeenkomst</w:t>
            </w:r>
          </w:p>
        </w:tc>
        <w:tc>
          <w:tcPr>
            <w:tcW w:w="2046" w:type="dxa"/>
          </w:tcPr>
          <w:p w14:paraId="24DA5BF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</w:tcPr>
          <w:p w14:paraId="6805E6D8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526EE70F" w14:textId="77777777" w:rsidTr="52C6A0A1">
        <w:tc>
          <w:tcPr>
            <w:tcW w:w="453" w:type="dxa"/>
          </w:tcPr>
          <w:p w14:paraId="5417416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39" w:type="dxa"/>
          </w:tcPr>
          <w:p w14:paraId="1B359631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u hebt uitgevoerd</w:t>
            </w:r>
          </w:p>
        </w:tc>
        <w:tc>
          <w:tcPr>
            <w:tcW w:w="2046" w:type="dxa"/>
          </w:tcPr>
          <w:p w14:paraId="71CF93FD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</w:tcPr>
          <w:p w14:paraId="436D47F9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73FB3436" w14:textId="77777777" w:rsidTr="52C6A0A1">
        <w:tc>
          <w:tcPr>
            <w:tcW w:w="453" w:type="dxa"/>
          </w:tcPr>
          <w:p w14:paraId="03A30ED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739" w:type="dxa"/>
          </w:tcPr>
          <w:p w14:paraId="217DAA5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de klant zelf heeft uitgevoerd</w:t>
            </w:r>
          </w:p>
        </w:tc>
        <w:tc>
          <w:tcPr>
            <w:tcW w:w="2046" w:type="dxa"/>
          </w:tcPr>
          <w:p w14:paraId="6CFBDF8E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</w:tcPr>
          <w:p w14:paraId="15BC4DA3" w14:textId="77777777" w:rsidR="00122BE4" w:rsidRPr="0081594A" w:rsidRDefault="00122BE4" w:rsidP="00D84E2D">
            <w:pPr>
              <w:pStyle w:val="BasistekstEmtio"/>
            </w:pPr>
          </w:p>
        </w:tc>
      </w:tr>
    </w:tbl>
    <w:p w14:paraId="6F01A275" w14:textId="77777777" w:rsidR="00712B90" w:rsidRDefault="00712B90"/>
    <w:tbl>
      <w:tblPr>
        <w:tblW w:w="14346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108"/>
      </w:tblGrid>
      <w:tr w:rsidR="002B3597" w:rsidRPr="00965054" w14:paraId="34E3B2D8" w14:textId="77777777" w:rsidTr="002B3597">
        <w:trPr>
          <w:tblHeader/>
        </w:trPr>
        <w:tc>
          <w:tcPr>
            <w:tcW w:w="453" w:type="dxa"/>
          </w:tcPr>
          <w:p w14:paraId="4AA2092C" w14:textId="77777777" w:rsidR="002B3597" w:rsidRPr="00B76C96" w:rsidRDefault="002B3597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</w:tcPr>
          <w:p w14:paraId="4546B866" w14:textId="77777777" w:rsidR="002B3597" w:rsidRPr="00B76C96" w:rsidRDefault="002B3597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</w:tcPr>
          <w:p w14:paraId="451CEB9C" w14:textId="77777777" w:rsidR="002B3597" w:rsidRPr="00B76C96" w:rsidRDefault="002B3597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8108" w:type="dxa"/>
          </w:tcPr>
          <w:p w14:paraId="01878F40" w14:textId="77777777" w:rsidR="002B3597" w:rsidRPr="00B76C96" w:rsidRDefault="002B3597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competentie</w:t>
            </w:r>
          </w:p>
        </w:tc>
      </w:tr>
      <w:tr w:rsidR="002B3597" w:rsidRPr="00965054" w14:paraId="60A451F5" w14:textId="77777777" w:rsidTr="002B3597">
        <w:tc>
          <w:tcPr>
            <w:tcW w:w="453" w:type="dxa"/>
          </w:tcPr>
          <w:p w14:paraId="1E50E24F" w14:textId="127BA321" w:rsidR="002B3597" w:rsidRDefault="002B3597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739" w:type="dxa"/>
          </w:tcPr>
          <w:p w14:paraId="3E5B8FE7" w14:textId="307FD7D3" w:rsidR="002B3597" w:rsidRPr="00B76C96" w:rsidRDefault="002B3597" w:rsidP="00F13F5E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>
              <w:t xml:space="preserve">de levering en implementatie van een </w:t>
            </w:r>
            <w:commentRangeStart w:id="2"/>
            <w:r>
              <w:t>parkeerrechtensysteem</w:t>
            </w:r>
            <w:commentRangeEnd w:id="2"/>
            <w:r>
              <w:rPr>
                <w:rStyle w:val="Verwijzingopmerking"/>
              </w:rPr>
              <w:commentReference w:id="2"/>
            </w:r>
            <w:r>
              <w:t xml:space="preserve"> bij een gemeentelijke organisatie, waarbij het systeem bedrijfsmatig in gebruik is genomen</w:t>
            </w:r>
            <w:r w:rsidRPr="00DB7BFF">
              <w:t xml:space="preserve"> </w:t>
            </w:r>
          </w:p>
        </w:tc>
        <w:tc>
          <w:tcPr>
            <w:tcW w:w="2046" w:type="dxa"/>
          </w:tcPr>
          <w:p w14:paraId="59AC5F24" w14:textId="77777777" w:rsidR="002B3597" w:rsidRPr="0081594A" w:rsidRDefault="002B3597" w:rsidP="00D84E2D">
            <w:pPr>
              <w:pStyle w:val="BasistekstEmtio"/>
            </w:pPr>
          </w:p>
        </w:tc>
        <w:tc>
          <w:tcPr>
            <w:tcW w:w="8108" w:type="dxa"/>
          </w:tcPr>
          <w:p w14:paraId="44CADA32" w14:textId="77777777" w:rsidR="002B3597" w:rsidRPr="0081594A" w:rsidRDefault="002B3597" w:rsidP="00D84E2D">
            <w:pPr>
              <w:pStyle w:val="BasistekstEmtio"/>
            </w:pPr>
          </w:p>
        </w:tc>
      </w:tr>
      <w:tr w:rsidR="002B3597" w:rsidRPr="00965054" w14:paraId="56FFAB7E" w14:textId="77777777" w:rsidTr="002B3597">
        <w:tc>
          <w:tcPr>
            <w:tcW w:w="453" w:type="dxa"/>
          </w:tcPr>
          <w:p w14:paraId="1AE91EE4" w14:textId="794F71CB" w:rsidR="002B3597" w:rsidRDefault="002B3597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739" w:type="dxa"/>
          </w:tcPr>
          <w:p w14:paraId="7C52C01B" w14:textId="49DC36EE" w:rsidR="002B3597" w:rsidRDefault="002B3597" w:rsidP="00122BE4">
            <w:r>
              <w:rPr>
                <w:bCs/>
              </w:rPr>
              <w:t xml:space="preserve">Uit de referentieopdracht blijkt kennis van en ervaring met </w:t>
            </w:r>
            <w:r>
              <w:t>hosting, technisch beheer en onderhoud van een parkeerrechtensysteem bij een gemeentelijke organisatie</w:t>
            </w:r>
          </w:p>
        </w:tc>
        <w:tc>
          <w:tcPr>
            <w:tcW w:w="2046" w:type="dxa"/>
          </w:tcPr>
          <w:p w14:paraId="0DA0BD41" w14:textId="77777777" w:rsidR="002B3597" w:rsidRPr="0081594A" w:rsidRDefault="002B3597" w:rsidP="00122BE4">
            <w:pPr>
              <w:pStyle w:val="BasistekstEmtio"/>
            </w:pPr>
          </w:p>
        </w:tc>
        <w:tc>
          <w:tcPr>
            <w:tcW w:w="8108" w:type="dxa"/>
          </w:tcPr>
          <w:p w14:paraId="6A891A63" w14:textId="77777777" w:rsidR="002B3597" w:rsidRPr="0081594A" w:rsidRDefault="002B3597" w:rsidP="00122BE4">
            <w:pPr>
              <w:pStyle w:val="BasistekstEmtio"/>
            </w:pPr>
          </w:p>
        </w:tc>
      </w:tr>
      <w:tr w:rsidR="002B3597" w:rsidRPr="00965054" w14:paraId="58BA2C14" w14:textId="77777777" w:rsidTr="002B3597">
        <w:tc>
          <w:tcPr>
            <w:tcW w:w="453" w:type="dxa"/>
          </w:tcPr>
          <w:p w14:paraId="2962F6DD" w14:textId="1DB4B5E9" w:rsidR="002B3597" w:rsidRDefault="002B3597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739" w:type="dxa"/>
          </w:tcPr>
          <w:p w14:paraId="54A539F3" w14:textId="0A81CCEC" w:rsidR="002B3597" w:rsidRDefault="002B3597" w:rsidP="00122BE4">
            <w:r w:rsidRPr="00FD6ACC">
              <w:rPr>
                <w:bCs/>
              </w:rPr>
              <w:t xml:space="preserve">Uit de referentieopdracht blijkt kennis van en ervaring met </w:t>
            </w:r>
            <w:r>
              <w:t>de doorontwikkeling van een parkeerrechtensysteem dat door meerdere afnemers wordt gebruikt</w:t>
            </w:r>
          </w:p>
        </w:tc>
        <w:tc>
          <w:tcPr>
            <w:tcW w:w="2046" w:type="dxa"/>
          </w:tcPr>
          <w:p w14:paraId="61AD0BEC" w14:textId="77777777" w:rsidR="002B3597" w:rsidRPr="0081594A" w:rsidRDefault="002B3597" w:rsidP="00122BE4">
            <w:pPr>
              <w:pStyle w:val="BasistekstEmtio"/>
            </w:pPr>
          </w:p>
        </w:tc>
        <w:tc>
          <w:tcPr>
            <w:tcW w:w="8108" w:type="dxa"/>
          </w:tcPr>
          <w:p w14:paraId="46AF451C" w14:textId="77777777" w:rsidR="002B3597" w:rsidRPr="0081594A" w:rsidRDefault="002B3597" w:rsidP="00122BE4">
            <w:pPr>
              <w:pStyle w:val="BasistekstEmtio"/>
            </w:pPr>
          </w:p>
        </w:tc>
      </w:tr>
      <w:tr w:rsidR="002B3597" w:rsidRPr="00965054" w14:paraId="781593DA" w14:textId="77777777" w:rsidTr="002B3597">
        <w:tc>
          <w:tcPr>
            <w:tcW w:w="453" w:type="dxa"/>
          </w:tcPr>
          <w:p w14:paraId="7939EBCE" w14:textId="5626A4FB" w:rsidR="002B3597" w:rsidRDefault="002B3597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739" w:type="dxa"/>
          </w:tcPr>
          <w:p w14:paraId="3E18374C" w14:textId="73833EF5" w:rsidR="002B3597" w:rsidRPr="00FD6ACC" w:rsidRDefault="002B3597" w:rsidP="00122BE4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>
              <w:t>de integratie van het aan te bieden Parkeerrechtensysteem met meerdere externe applicaties door middel van gestandaardiseerde koppelingen of API’s</w:t>
            </w:r>
          </w:p>
        </w:tc>
        <w:tc>
          <w:tcPr>
            <w:tcW w:w="2046" w:type="dxa"/>
          </w:tcPr>
          <w:p w14:paraId="420E2305" w14:textId="77777777" w:rsidR="002B3597" w:rsidRPr="0081594A" w:rsidRDefault="002B3597" w:rsidP="00122BE4">
            <w:pPr>
              <w:pStyle w:val="BasistekstEmtio"/>
            </w:pPr>
          </w:p>
        </w:tc>
        <w:tc>
          <w:tcPr>
            <w:tcW w:w="8108" w:type="dxa"/>
          </w:tcPr>
          <w:p w14:paraId="33624A70" w14:textId="77777777" w:rsidR="002B3597" w:rsidRPr="0081594A" w:rsidRDefault="002B3597" w:rsidP="00122BE4">
            <w:pPr>
              <w:pStyle w:val="BasistekstEmtio"/>
            </w:pPr>
          </w:p>
        </w:tc>
      </w:tr>
      <w:tr w:rsidR="002B3597" w:rsidRPr="00965054" w14:paraId="3923E46F" w14:textId="77777777" w:rsidTr="002B3597">
        <w:tc>
          <w:tcPr>
            <w:tcW w:w="453" w:type="dxa"/>
          </w:tcPr>
          <w:p w14:paraId="6ED60E0D" w14:textId="04D6100F" w:rsidR="002B3597" w:rsidRDefault="002B3597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739" w:type="dxa"/>
          </w:tcPr>
          <w:p w14:paraId="24E5EC4E" w14:textId="0D0BDAFE" w:rsidR="002B3597" w:rsidRPr="00D5509D" w:rsidRDefault="002B3597" w:rsidP="00D5509D">
            <w:pPr>
              <w:pStyle w:val="BasistekstEmtio"/>
            </w:pPr>
            <w:r w:rsidRPr="00FD6ACC">
              <w:rPr>
                <w:bCs/>
              </w:rPr>
              <w:t xml:space="preserve">Uit de referentieopdracht blijkt kennis van en ervaring met </w:t>
            </w:r>
            <w:r>
              <w:t xml:space="preserve">de migratie van gegevens en functionaliteit van een bestaand Parkeerrechtensysteem naar het aan te bieden Parkeerrechtensysteem met behoud </w:t>
            </w:r>
            <w:r>
              <w:lastRenderedPageBreak/>
              <w:t>van de continuïteit van de dienstverlening</w:t>
            </w:r>
            <w:r w:rsidRPr="00DB7BFF">
              <w:t xml:space="preserve"> </w:t>
            </w:r>
          </w:p>
        </w:tc>
        <w:tc>
          <w:tcPr>
            <w:tcW w:w="2046" w:type="dxa"/>
          </w:tcPr>
          <w:p w14:paraId="23A72F40" w14:textId="77777777" w:rsidR="002B3597" w:rsidRPr="0081594A" w:rsidRDefault="002B3597" w:rsidP="00122BE4">
            <w:pPr>
              <w:pStyle w:val="BasistekstEmtio"/>
            </w:pPr>
          </w:p>
        </w:tc>
        <w:tc>
          <w:tcPr>
            <w:tcW w:w="8108" w:type="dxa"/>
          </w:tcPr>
          <w:p w14:paraId="5FCC6597" w14:textId="77777777" w:rsidR="002B3597" w:rsidRPr="0081594A" w:rsidRDefault="002B3597" w:rsidP="00122BE4">
            <w:pPr>
              <w:pStyle w:val="BasistekstEmtio"/>
            </w:pPr>
          </w:p>
        </w:tc>
      </w:tr>
    </w:tbl>
    <w:p w14:paraId="18207BCB" w14:textId="77777777" w:rsidR="00122BE4" w:rsidRDefault="00122BE4" w:rsidP="00122BE4"/>
    <w:p w14:paraId="3139DEA2" w14:textId="77777777" w:rsidR="00122BE4" w:rsidRDefault="00122BE4" w:rsidP="00122BE4"/>
    <w:p w14:paraId="141EB60F" w14:textId="77777777" w:rsidR="00122BE4" w:rsidRPr="00995232" w:rsidRDefault="00122BE4" w:rsidP="00122BE4">
      <w:pPr>
        <w:pStyle w:val="BasistekstEmtio"/>
        <w:ind w:left="-1276"/>
      </w:pPr>
      <w:r w:rsidRPr="00995232">
        <w:t>Ondergetekende verklaart bovenstaande tabel naar waarheid te hebben ingevuld.</w:t>
      </w:r>
    </w:p>
    <w:p w14:paraId="793B22AE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768DD83A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CAE671E" w14:textId="77777777" w:rsidR="00122BE4" w:rsidRPr="00995232" w:rsidRDefault="00122BE4" w:rsidP="00D84E2D">
            <w:pPr>
              <w:pStyle w:val="BasistekstEmtio"/>
            </w:pPr>
            <w:r w:rsidRPr="00995232">
              <w:t>Gegadigde</w:t>
            </w:r>
          </w:p>
          <w:p w14:paraId="79B6D81D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2F9E9EFE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D277A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3748" w14:textId="77777777" w:rsidR="00122BE4" w:rsidRPr="00995232" w:rsidRDefault="00122BE4" w:rsidP="00D84E2D">
            <w:pPr>
              <w:pStyle w:val="BasistekstEmtio"/>
            </w:pPr>
          </w:p>
          <w:p w14:paraId="11E59555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0172F5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464A31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246C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45A74CB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09404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51D" w14:textId="77777777" w:rsidR="00122BE4" w:rsidRPr="00995232" w:rsidRDefault="00122BE4" w:rsidP="00D84E2D">
            <w:pPr>
              <w:pStyle w:val="BasistekstEmtio"/>
            </w:pPr>
          </w:p>
          <w:p w14:paraId="34BD1672" w14:textId="77777777" w:rsidR="00122BE4" w:rsidRPr="00995232" w:rsidRDefault="00122BE4" w:rsidP="00D84E2D">
            <w:pPr>
              <w:pStyle w:val="BasistekstEmtio"/>
            </w:pPr>
          </w:p>
          <w:p w14:paraId="5512F63E" w14:textId="77777777" w:rsidR="00122BE4" w:rsidRPr="00995232" w:rsidRDefault="00122BE4" w:rsidP="00D84E2D">
            <w:pPr>
              <w:pStyle w:val="BasistekstEmtio"/>
            </w:pPr>
          </w:p>
          <w:p w14:paraId="537D98C4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393AB307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F3E33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1C0C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1BF2F600" w14:textId="77777777" w:rsidR="00847F35" w:rsidRDefault="00847F35" w:rsidP="003F3547">
      <w:pPr>
        <w:pStyle w:val="BasistekstEmtio"/>
      </w:pPr>
    </w:p>
    <w:sectPr w:rsidR="00847F35" w:rsidSect="00122BE4">
      <w:headerReference w:type="default" r:id="rId15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Ellie Ascherl" w:date="2026-08-06T09:34:00Z" w:initials="EA">
    <w:p w14:paraId="33879717" w14:textId="77777777" w:rsidR="002B3597" w:rsidRDefault="002B3597" w:rsidP="001A6B24">
      <w:pPr>
        <w:pStyle w:val="Tekstopmerking"/>
      </w:pPr>
      <w:r>
        <w:rPr>
          <w:rStyle w:val="Verwijzingopmerking"/>
        </w:rPr>
        <w:annotationRef/>
      </w:r>
      <w:r>
        <w:t>Parkeerrechtensysteem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3879717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E2352B4" w16cex:dateUtc="2026-08-06T0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3879717" w16cid:durableId="3E2352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8BDC6" w14:textId="77777777" w:rsidR="001F4971" w:rsidRPr="003F3547" w:rsidRDefault="001F4971" w:rsidP="003F3547">
      <w:pPr>
        <w:pStyle w:val="Voettekst"/>
      </w:pPr>
    </w:p>
  </w:endnote>
  <w:endnote w:type="continuationSeparator" w:id="0">
    <w:p w14:paraId="675C6A85" w14:textId="77777777" w:rsidR="001F4971" w:rsidRPr="003F3547" w:rsidRDefault="001F4971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Nunito Light">
    <w:charset w:val="00"/>
    <w:family w:val="auto"/>
    <w:pitch w:val="variable"/>
    <w:sig w:usb0="20000007" w:usb1="00000001" w:usb2="000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F9B4D" w14:textId="77777777" w:rsidR="001F4971" w:rsidRPr="003F3547" w:rsidRDefault="001F4971" w:rsidP="003F3547">
      <w:pPr>
        <w:pStyle w:val="Voettekst"/>
      </w:pPr>
    </w:p>
  </w:footnote>
  <w:footnote w:type="continuationSeparator" w:id="0">
    <w:p w14:paraId="27EC6600" w14:textId="77777777" w:rsidR="001F4971" w:rsidRPr="003F3547" w:rsidRDefault="001F4971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263260"/>
      <w:docPartObj>
        <w:docPartGallery w:val="Page Numbers (Top of Page)"/>
        <w:docPartUnique/>
      </w:docPartObj>
    </w:sdtPr>
    <w:sdtContent>
      <w:p w14:paraId="02085FDA" w14:textId="27A62C82" w:rsidR="00E314EE" w:rsidRDefault="00EF399A" w:rsidP="00E314EE">
        <w:pPr>
          <w:pStyle w:val="Koptekst"/>
          <w:jc w:val="right"/>
        </w:pPr>
        <w:r>
          <w:rPr>
            <w:noProof/>
          </w:rPr>
          <w:drawing>
            <wp:anchor distT="0" distB="0" distL="114300" distR="114300" simplePos="0" relativeHeight="251659264" behindDoc="1" locked="0" layoutInCell="1" allowOverlap="1" wp14:anchorId="52C80406" wp14:editId="7469CD82">
              <wp:simplePos x="0" y="0"/>
              <wp:positionH relativeFrom="column">
                <wp:posOffset>5128591</wp:posOffset>
              </wp:positionH>
              <wp:positionV relativeFrom="paragraph">
                <wp:posOffset>-129733</wp:posOffset>
              </wp:positionV>
              <wp:extent cx="2402205" cy="687705"/>
              <wp:effectExtent l="0" t="0" r="0" b="0"/>
              <wp:wrapNone/>
              <wp:docPr id="1141327425" name="Afbeelding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02205" cy="687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E314EE">
          <w:fldChar w:fldCharType="begin"/>
        </w:r>
        <w:r w:rsidR="00E314EE">
          <w:instrText>PAGE   \* MERGEFORMAT</w:instrText>
        </w:r>
        <w:r w:rsidR="00E314EE">
          <w:fldChar w:fldCharType="separate"/>
        </w:r>
        <w:r w:rsidR="00AC30E9">
          <w:rPr>
            <w:noProof/>
          </w:rPr>
          <w:t>2</w:t>
        </w:r>
        <w:r w:rsidR="00E314EE">
          <w:fldChar w:fldCharType="end"/>
        </w:r>
      </w:p>
    </w:sdtContent>
  </w:sdt>
  <w:p w14:paraId="1651DDED" w14:textId="1C594484" w:rsidR="00122BE4" w:rsidRDefault="00122BE4" w:rsidP="00122BE4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4" w15:restartNumberingAfterBreak="0">
    <w:nsid w:val="6C6644DD"/>
    <w:multiLevelType w:val="multilevel"/>
    <w:tmpl w:val="9E50E438"/>
    <w:numStyleLink w:val="OpsommingbolletjeEmtio"/>
  </w:abstractNum>
  <w:abstractNum w:abstractNumId="25" w15:restartNumberingAfterBreak="0">
    <w:nsid w:val="6CAB1E63"/>
    <w:multiLevelType w:val="multilevel"/>
    <w:tmpl w:val="7FB6E594"/>
    <w:numStyleLink w:val="AgendapuntlijstEmtio"/>
  </w:abstractNum>
  <w:abstractNum w:abstractNumId="26" w15:restartNumberingAfterBreak="0">
    <w:nsid w:val="6E7370EC"/>
    <w:multiLevelType w:val="multilevel"/>
    <w:tmpl w:val="9200769E"/>
    <w:numStyleLink w:val="OpsommingkleineletterEmtio"/>
  </w:abstractNum>
  <w:abstractNum w:abstractNumId="27" w15:restartNumberingAfterBreak="0">
    <w:nsid w:val="7038598F"/>
    <w:multiLevelType w:val="multilevel"/>
    <w:tmpl w:val="90A8103A"/>
    <w:numStyleLink w:val="BijlagenummeringEmtio"/>
  </w:abstractNum>
  <w:abstractNum w:abstractNumId="28" w15:restartNumberingAfterBreak="0">
    <w:nsid w:val="70EC4E8C"/>
    <w:multiLevelType w:val="multilevel"/>
    <w:tmpl w:val="C9FA2D30"/>
    <w:numStyleLink w:val="OpsommingopenrondjeEmtio"/>
  </w:abstractNum>
  <w:abstractNum w:abstractNumId="29" w15:restartNumberingAfterBreak="0">
    <w:nsid w:val="76AE427F"/>
    <w:multiLevelType w:val="multilevel"/>
    <w:tmpl w:val="8576664C"/>
    <w:numStyleLink w:val="OpsommingtekenEmtio"/>
  </w:abstractNum>
  <w:abstractNum w:abstractNumId="30" w15:restartNumberingAfterBreak="0">
    <w:nsid w:val="79AE6CDF"/>
    <w:multiLevelType w:val="multilevel"/>
    <w:tmpl w:val="B4BACAD8"/>
    <w:numStyleLink w:val="OpsommingstreepjeEmtio"/>
  </w:abstractNum>
  <w:num w:numId="1" w16cid:durableId="466049745">
    <w:abstractNumId w:val="10"/>
  </w:num>
  <w:num w:numId="2" w16cid:durableId="1792632002">
    <w:abstractNumId w:val="18"/>
  </w:num>
  <w:num w:numId="3" w16cid:durableId="939071598">
    <w:abstractNumId w:val="20"/>
  </w:num>
  <w:num w:numId="4" w16cid:durableId="1819296978">
    <w:abstractNumId w:val="11"/>
  </w:num>
  <w:num w:numId="5" w16cid:durableId="860096181">
    <w:abstractNumId w:val="22"/>
  </w:num>
  <w:num w:numId="6" w16cid:durableId="1094982409">
    <w:abstractNumId w:val="14"/>
  </w:num>
  <w:num w:numId="7" w16cid:durableId="1244298258">
    <w:abstractNumId w:val="13"/>
  </w:num>
  <w:num w:numId="8" w16cid:durableId="1360549025">
    <w:abstractNumId w:val="17"/>
  </w:num>
  <w:num w:numId="9" w16cid:durableId="850755398">
    <w:abstractNumId w:val="19"/>
  </w:num>
  <w:num w:numId="10" w16cid:durableId="1861430713">
    <w:abstractNumId w:val="23"/>
  </w:num>
  <w:num w:numId="11" w16cid:durableId="630331530">
    <w:abstractNumId w:val="16"/>
  </w:num>
  <w:num w:numId="12" w16cid:durableId="320354556">
    <w:abstractNumId w:val="9"/>
  </w:num>
  <w:num w:numId="13" w16cid:durableId="949245332">
    <w:abstractNumId w:val="7"/>
  </w:num>
  <w:num w:numId="14" w16cid:durableId="126898667">
    <w:abstractNumId w:val="6"/>
  </w:num>
  <w:num w:numId="15" w16cid:durableId="588268501">
    <w:abstractNumId w:val="5"/>
  </w:num>
  <w:num w:numId="16" w16cid:durableId="1163396000">
    <w:abstractNumId w:val="4"/>
  </w:num>
  <w:num w:numId="17" w16cid:durableId="379480129">
    <w:abstractNumId w:val="8"/>
  </w:num>
  <w:num w:numId="18" w16cid:durableId="1475096581">
    <w:abstractNumId w:val="3"/>
  </w:num>
  <w:num w:numId="19" w16cid:durableId="123040256">
    <w:abstractNumId w:val="2"/>
  </w:num>
  <w:num w:numId="20" w16cid:durableId="1694309588">
    <w:abstractNumId w:val="1"/>
  </w:num>
  <w:num w:numId="21" w16cid:durableId="488601305">
    <w:abstractNumId w:val="0"/>
  </w:num>
  <w:num w:numId="22" w16cid:durableId="1749838620">
    <w:abstractNumId w:val="26"/>
  </w:num>
  <w:num w:numId="23" w16cid:durableId="1995913426">
    <w:abstractNumId w:val="15"/>
  </w:num>
  <w:num w:numId="24" w16cid:durableId="1031489971">
    <w:abstractNumId w:val="21"/>
  </w:num>
  <w:num w:numId="25" w16cid:durableId="275139218">
    <w:abstractNumId w:val="25"/>
  </w:num>
  <w:num w:numId="26" w16cid:durableId="728070624">
    <w:abstractNumId w:val="24"/>
  </w:num>
  <w:num w:numId="27" w16cid:durableId="116919560">
    <w:abstractNumId w:val="28"/>
  </w:num>
  <w:num w:numId="28" w16cid:durableId="1901799">
    <w:abstractNumId w:val="30"/>
  </w:num>
  <w:num w:numId="29" w16cid:durableId="674840910">
    <w:abstractNumId w:val="12"/>
  </w:num>
  <w:num w:numId="30" w16cid:durableId="533807118">
    <w:abstractNumId w:val="27"/>
  </w:num>
  <w:num w:numId="31" w16cid:durableId="6833650">
    <w:abstractNumId w:val="29"/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llie Ascherl">
    <w15:presenceInfo w15:providerId="AD" w15:userId="S::e.ascherl@parkeerservice.nl::5931d907-3f0a-4b09-b070-e22190881b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l-NL" w:vendorID="1" w:dllVersion="512" w:checkStyle="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E4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2490"/>
    <w:rsid w:val="0004513F"/>
    <w:rsid w:val="00050D4B"/>
    <w:rsid w:val="0005205D"/>
    <w:rsid w:val="00052426"/>
    <w:rsid w:val="00052FF4"/>
    <w:rsid w:val="00053E43"/>
    <w:rsid w:val="0005430B"/>
    <w:rsid w:val="0005732F"/>
    <w:rsid w:val="00060731"/>
    <w:rsid w:val="00064689"/>
    <w:rsid w:val="00066DF0"/>
    <w:rsid w:val="00074DAC"/>
    <w:rsid w:val="0007714E"/>
    <w:rsid w:val="0009698A"/>
    <w:rsid w:val="000A1B78"/>
    <w:rsid w:val="000B0B8C"/>
    <w:rsid w:val="000B4190"/>
    <w:rsid w:val="000C0969"/>
    <w:rsid w:val="000C1A1A"/>
    <w:rsid w:val="000D6AB7"/>
    <w:rsid w:val="000E1539"/>
    <w:rsid w:val="000E1565"/>
    <w:rsid w:val="000E55A1"/>
    <w:rsid w:val="000E6E43"/>
    <w:rsid w:val="000F074E"/>
    <w:rsid w:val="000F213A"/>
    <w:rsid w:val="000F2D93"/>
    <w:rsid w:val="000F650E"/>
    <w:rsid w:val="00100B98"/>
    <w:rsid w:val="00106601"/>
    <w:rsid w:val="00110A9F"/>
    <w:rsid w:val="001170AE"/>
    <w:rsid w:val="00122BE4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6402A"/>
    <w:rsid w:val="0018093D"/>
    <w:rsid w:val="00187A59"/>
    <w:rsid w:val="00194838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7DA"/>
    <w:rsid w:val="001E5F7F"/>
    <w:rsid w:val="001F4971"/>
    <w:rsid w:val="001F4E5C"/>
    <w:rsid w:val="001F57C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1A6"/>
    <w:rsid w:val="00207475"/>
    <w:rsid w:val="002074B2"/>
    <w:rsid w:val="00211531"/>
    <w:rsid w:val="00211760"/>
    <w:rsid w:val="00216489"/>
    <w:rsid w:val="00220A9C"/>
    <w:rsid w:val="002256D8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1176"/>
    <w:rsid w:val="002B2998"/>
    <w:rsid w:val="002B3597"/>
    <w:rsid w:val="002B64EE"/>
    <w:rsid w:val="002C46FB"/>
    <w:rsid w:val="002D0E88"/>
    <w:rsid w:val="002D52B2"/>
    <w:rsid w:val="002D6BBC"/>
    <w:rsid w:val="002E2611"/>
    <w:rsid w:val="002E274E"/>
    <w:rsid w:val="002E68CD"/>
    <w:rsid w:val="002F678C"/>
    <w:rsid w:val="002F7B77"/>
    <w:rsid w:val="003063C0"/>
    <w:rsid w:val="0031243A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1EB2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85AAF"/>
    <w:rsid w:val="0039126D"/>
    <w:rsid w:val="0039645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1AA"/>
    <w:rsid w:val="003E766F"/>
    <w:rsid w:val="003F2747"/>
    <w:rsid w:val="003F3547"/>
    <w:rsid w:val="003F3A71"/>
    <w:rsid w:val="003F768C"/>
    <w:rsid w:val="004001AF"/>
    <w:rsid w:val="00400A80"/>
    <w:rsid w:val="00410F28"/>
    <w:rsid w:val="0041674F"/>
    <w:rsid w:val="0042594D"/>
    <w:rsid w:val="004324F5"/>
    <w:rsid w:val="00433053"/>
    <w:rsid w:val="00441382"/>
    <w:rsid w:val="00451FDB"/>
    <w:rsid w:val="004564A6"/>
    <w:rsid w:val="00460433"/>
    <w:rsid w:val="00463D93"/>
    <w:rsid w:val="004656F6"/>
    <w:rsid w:val="004659D3"/>
    <w:rsid w:val="00466D71"/>
    <w:rsid w:val="00467430"/>
    <w:rsid w:val="00471C0F"/>
    <w:rsid w:val="00472E5E"/>
    <w:rsid w:val="004733C3"/>
    <w:rsid w:val="0047392D"/>
    <w:rsid w:val="0047518D"/>
    <w:rsid w:val="004804E1"/>
    <w:rsid w:val="00480C0A"/>
    <w:rsid w:val="00484C8E"/>
    <w:rsid w:val="00486319"/>
    <w:rsid w:val="00487543"/>
    <w:rsid w:val="004875E2"/>
    <w:rsid w:val="00490BBD"/>
    <w:rsid w:val="00493266"/>
    <w:rsid w:val="00495327"/>
    <w:rsid w:val="004B2C90"/>
    <w:rsid w:val="004C51F8"/>
    <w:rsid w:val="004D2412"/>
    <w:rsid w:val="004F4A4D"/>
    <w:rsid w:val="004F6A99"/>
    <w:rsid w:val="004F7E37"/>
    <w:rsid w:val="005017F3"/>
    <w:rsid w:val="00501A64"/>
    <w:rsid w:val="00503BFD"/>
    <w:rsid w:val="005043E5"/>
    <w:rsid w:val="00513D36"/>
    <w:rsid w:val="00515E2F"/>
    <w:rsid w:val="00521726"/>
    <w:rsid w:val="00526530"/>
    <w:rsid w:val="005268BE"/>
    <w:rsid w:val="0053645C"/>
    <w:rsid w:val="00545244"/>
    <w:rsid w:val="00553801"/>
    <w:rsid w:val="005615BE"/>
    <w:rsid w:val="00562E3D"/>
    <w:rsid w:val="00575FFC"/>
    <w:rsid w:val="005818B8"/>
    <w:rsid w:val="0059027A"/>
    <w:rsid w:val="00591154"/>
    <w:rsid w:val="005A1BD7"/>
    <w:rsid w:val="005A2BEC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340BD"/>
    <w:rsid w:val="006373F7"/>
    <w:rsid w:val="00637BBC"/>
    <w:rsid w:val="00641E45"/>
    <w:rsid w:val="00647A67"/>
    <w:rsid w:val="00653D01"/>
    <w:rsid w:val="00664EE1"/>
    <w:rsid w:val="006662ED"/>
    <w:rsid w:val="006767B2"/>
    <w:rsid w:val="00685EED"/>
    <w:rsid w:val="00694D02"/>
    <w:rsid w:val="006953A2"/>
    <w:rsid w:val="006B6044"/>
    <w:rsid w:val="006C01B7"/>
    <w:rsid w:val="006C6A9D"/>
    <w:rsid w:val="006D1154"/>
    <w:rsid w:val="006D2ECD"/>
    <w:rsid w:val="00703BD3"/>
    <w:rsid w:val="00705849"/>
    <w:rsid w:val="00706308"/>
    <w:rsid w:val="00706965"/>
    <w:rsid w:val="00712665"/>
    <w:rsid w:val="00712B90"/>
    <w:rsid w:val="0071386B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4241"/>
    <w:rsid w:val="00775717"/>
    <w:rsid w:val="00776618"/>
    <w:rsid w:val="007865DD"/>
    <w:rsid w:val="00787B55"/>
    <w:rsid w:val="0079179F"/>
    <w:rsid w:val="00792EB6"/>
    <w:rsid w:val="00793E98"/>
    <w:rsid w:val="00796A8D"/>
    <w:rsid w:val="007B0C68"/>
    <w:rsid w:val="007B3114"/>
    <w:rsid w:val="007B5373"/>
    <w:rsid w:val="007C0010"/>
    <w:rsid w:val="007C037C"/>
    <w:rsid w:val="007C20CA"/>
    <w:rsid w:val="007D4A7D"/>
    <w:rsid w:val="007D4DCE"/>
    <w:rsid w:val="007E7724"/>
    <w:rsid w:val="007F0A2A"/>
    <w:rsid w:val="007F1417"/>
    <w:rsid w:val="007F48F0"/>
    <w:rsid w:val="007F653F"/>
    <w:rsid w:val="007F74D8"/>
    <w:rsid w:val="008064EE"/>
    <w:rsid w:val="008075CD"/>
    <w:rsid w:val="00810585"/>
    <w:rsid w:val="008222EE"/>
    <w:rsid w:val="00823AC1"/>
    <w:rsid w:val="00826EA4"/>
    <w:rsid w:val="00832239"/>
    <w:rsid w:val="00843B35"/>
    <w:rsid w:val="008455B4"/>
    <w:rsid w:val="00847F35"/>
    <w:rsid w:val="00854B34"/>
    <w:rsid w:val="0086137E"/>
    <w:rsid w:val="00865A34"/>
    <w:rsid w:val="008664DD"/>
    <w:rsid w:val="008704E9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0636"/>
    <w:rsid w:val="008B5CD1"/>
    <w:rsid w:val="008C2F90"/>
    <w:rsid w:val="008C5834"/>
    <w:rsid w:val="008C6251"/>
    <w:rsid w:val="008D7BDD"/>
    <w:rsid w:val="00902125"/>
    <w:rsid w:val="0090254C"/>
    <w:rsid w:val="00906B1C"/>
    <w:rsid w:val="0090724E"/>
    <w:rsid w:val="00907353"/>
    <w:rsid w:val="00910D57"/>
    <w:rsid w:val="00910E79"/>
    <w:rsid w:val="009221AC"/>
    <w:rsid w:val="009225D7"/>
    <w:rsid w:val="009261FD"/>
    <w:rsid w:val="00934750"/>
    <w:rsid w:val="00934E30"/>
    <w:rsid w:val="00935271"/>
    <w:rsid w:val="009354A0"/>
    <w:rsid w:val="00943209"/>
    <w:rsid w:val="0094509D"/>
    <w:rsid w:val="00945318"/>
    <w:rsid w:val="00950DB4"/>
    <w:rsid w:val="009534C6"/>
    <w:rsid w:val="00957CCB"/>
    <w:rsid w:val="009606EB"/>
    <w:rsid w:val="00962723"/>
    <w:rsid w:val="00963973"/>
    <w:rsid w:val="00966C61"/>
    <w:rsid w:val="00971786"/>
    <w:rsid w:val="00971B3B"/>
    <w:rsid w:val="009819D4"/>
    <w:rsid w:val="009B66A8"/>
    <w:rsid w:val="009C1976"/>
    <w:rsid w:val="009C2F9E"/>
    <w:rsid w:val="009D5AE2"/>
    <w:rsid w:val="00A07FEF"/>
    <w:rsid w:val="00A1497C"/>
    <w:rsid w:val="00A20A7B"/>
    <w:rsid w:val="00A21956"/>
    <w:rsid w:val="00A227CD"/>
    <w:rsid w:val="00A348D4"/>
    <w:rsid w:val="00A42EEC"/>
    <w:rsid w:val="00A50406"/>
    <w:rsid w:val="00A50767"/>
    <w:rsid w:val="00A50801"/>
    <w:rsid w:val="00A548C0"/>
    <w:rsid w:val="00A60A58"/>
    <w:rsid w:val="00A61B21"/>
    <w:rsid w:val="00A65B09"/>
    <w:rsid w:val="00A670BB"/>
    <w:rsid w:val="00A71291"/>
    <w:rsid w:val="00A76E7C"/>
    <w:rsid w:val="00A81955"/>
    <w:rsid w:val="00A83B14"/>
    <w:rsid w:val="00A871D6"/>
    <w:rsid w:val="00A9073C"/>
    <w:rsid w:val="00AA2F6F"/>
    <w:rsid w:val="00AA4B08"/>
    <w:rsid w:val="00AB0D90"/>
    <w:rsid w:val="00AB1E21"/>
    <w:rsid w:val="00AB1E30"/>
    <w:rsid w:val="00AB2477"/>
    <w:rsid w:val="00AB26FA"/>
    <w:rsid w:val="00AB384E"/>
    <w:rsid w:val="00AB56F0"/>
    <w:rsid w:val="00AB5DBD"/>
    <w:rsid w:val="00AB5F0C"/>
    <w:rsid w:val="00AB77BB"/>
    <w:rsid w:val="00AC1579"/>
    <w:rsid w:val="00AC273E"/>
    <w:rsid w:val="00AC30E9"/>
    <w:rsid w:val="00AD24E6"/>
    <w:rsid w:val="00AD31A0"/>
    <w:rsid w:val="00AD44F1"/>
    <w:rsid w:val="00AD4DF7"/>
    <w:rsid w:val="00AD6072"/>
    <w:rsid w:val="00AE0183"/>
    <w:rsid w:val="00AE2110"/>
    <w:rsid w:val="00AE2EB1"/>
    <w:rsid w:val="00B01DA1"/>
    <w:rsid w:val="00B05761"/>
    <w:rsid w:val="00B11A76"/>
    <w:rsid w:val="00B1622C"/>
    <w:rsid w:val="00B233E3"/>
    <w:rsid w:val="00B30352"/>
    <w:rsid w:val="00B30564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18D1"/>
    <w:rsid w:val="00BC6FB7"/>
    <w:rsid w:val="00BE55A7"/>
    <w:rsid w:val="00BE64B3"/>
    <w:rsid w:val="00BF6A7B"/>
    <w:rsid w:val="00BF6B3C"/>
    <w:rsid w:val="00C06D9A"/>
    <w:rsid w:val="00C06FAA"/>
    <w:rsid w:val="00C0702B"/>
    <w:rsid w:val="00C11B08"/>
    <w:rsid w:val="00C11CAD"/>
    <w:rsid w:val="00C12133"/>
    <w:rsid w:val="00C12A81"/>
    <w:rsid w:val="00C16D42"/>
    <w:rsid w:val="00C17A25"/>
    <w:rsid w:val="00C201EB"/>
    <w:rsid w:val="00C33308"/>
    <w:rsid w:val="00C4003A"/>
    <w:rsid w:val="00C41422"/>
    <w:rsid w:val="00C4415F"/>
    <w:rsid w:val="00C50828"/>
    <w:rsid w:val="00C51137"/>
    <w:rsid w:val="00C56057"/>
    <w:rsid w:val="00C57CDB"/>
    <w:rsid w:val="00C6206C"/>
    <w:rsid w:val="00C72D11"/>
    <w:rsid w:val="00C863AE"/>
    <w:rsid w:val="00C87372"/>
    <w:rsid w:val="00C92E08"/>
    <w:rsid w:val="00C93473"/>
    <w:rsid w:val="00C971C1"/>
    <w:rsid w:val="00CA1655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38DC"/>
    <w:rsid w:val="00CE564D"/>
    <w:rsid w:val="00CF2B0C"/>
    <w:rsid w:val="00D023A0"/>
    <w:rsid w:val="00D16E87"/>
    <w:rsid w:val="00D25AA0"/>
    <w:rsid w:val="00D27D0E"/>
    <w:rsid w:val="00D35DA7"/>
    <w:rsid w:val="00D47AD0"/>
    <w:rsid w:val="00D5509D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97770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9D8"/>
    <w:rsid w:val="00E314EE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0FBD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1C6"/>
    <w:rsid w:val="00E9778E"/>
    <w:rsid w:val="00EB7C66"/>
    <w:rsid w:val="00EC2E1C"/>
    <w:rsid w:val="00EC42E3"/>
    <w:rsid w:val="00EC72BE"/>
    <w:rsid w:val="00ED62BB"/>
    <w:rsid w:val="00EE35E4"/>
    <w:rsid w:val="00EE4D15"/>
    <w:rsid w:val="00EF399A"/>
    <w:rsid w:val="00F005C9"/>
    <w:rsid w:val="00F13F5E"/>
    <w:rsid w:val="00F1404D"/>
    <w:rsid w:val="00F16B2B"/>
    <w:rsid w:val="00F16EDB"/>
    <w:rsid w:val="00F17F38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0F58"/>
    <w:rsid w:val="00F519B9"/>
    <w:rsid w:val="00F522B6"/>
    <w:rsid w:val="00F55E8B"/>
    <w:rsid w:val="00F56045"/>
    <w:rsid w:val="00F564F9"/>
    <w:rsid w:val="00F60F43"/>
    <w:rsid w:val="00F65073"/>
    <w:rsid w:val="00F669BA"/>
    <w:rsid w:val="00F7766C"/>
    <w:rsid w:val="00F82076"/>
    <w:rsid w:val="00F91A48"/>
    <w:rsid w:val="00F94FCC"/>
    <w:rsid w:val="00FA00CE"/>
    <w:rsid w:val="00FA269F"/>
    <w:rsid w:val="00FB21F7"/>
    <w:rsid w:val="00FB22AF"/>
    <w:rsid w:val="00FB2AAE"/>
    <w:rsid w:val="00FB61D2"/>
    <w:rsid w:val="00FB7F4D"/>
    <w:rsid w:val="00FB7F9C"/>
    <w:rsid w:val="00FC1E2B"/>
    <w:rsid w:val="00FC25E1"/>
    <w:rsid w:val="00FC3FA5"/>
    <w:rsid w:val="00FC6260"/>
    <w:rsid w:val="00FD2C03"/>
    <w:rsid w:val="00FD63B3"/>
    <w:rsid w:val="00FE1BFD"/>
    <w:rsid w:val="00FE6218"/>
    <w:rsid w:val="00FF5EF5"/>
    <w:rsid w:val="00FF727E"/>
    <w:rsid w:val="52C6A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1A17CCCA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uiPriority="4" w:qFormat="1"/>
    <w:lsdException w:name="heading 6" w:uiPriority="4" w:qFormat="1"/>
    <w:lsdException w:name="heading 7" w:semiHidden="1" w:uiPriority="4" w:unhideWhenUsed="1" w:qFormat="1"/>
    <w:lsdException w:name="heading 8" w:semiHidden="1" w:uiPriority="4" w:unhideWhenUsed="1" w:qFormat="1"/>
    <w:lsdException w:name="heading 9" w:semiHidden="1" w:uiPriority="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uiPriority w:val="4"/>
    <w:qFormat/>
    <w:rsid w:val="00345315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uiPriority w:val="4"/>
    <w:qFormat/>
    <w:rsid w:val="00345315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uiPriority w:val="4"/>
    <w:qFormat/>
    <w:rsid w:val="00345315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qFormat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qFormat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qFormat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qFormat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qFormat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link w:val="KoptekstChar"/>
    <w:uiPriority w:val="99"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uiPriority w:val="4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E314EE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7D005684F5224AB77B8751F93EA01B" ma:contentTypeVersion="3" ma:contentTypeDescription="Create a new document." ma:contentTypeScope="" ma:versionID="834082829666826ddfbe244f3f5bdf3a">
  <xsd:schema xmlns:xsd="http://www.w3.org/2001/XMLSchema" xmlns:xs="http://www.w3.org/2001/XMLSchema" xmlns:p="http://schemas.microsoft.com/office/2006/metadata/properties" xmlns:ns2="a11232ff-7617-4cfa-be8e-8d71bdd85a40" targetNamespace="http://schemas.microsoft.com/office/2006/metadata/properties" ma:root="true" ma:fieldsID="9e92586135c741a8217e06b239416dd0" ns2:_="">
    <xsd:import namespace="a11232ff-7617-4cfa-be8e-8d71bdd85a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232ff-7617-4cfa-be8e-8d71bdd85a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8DFF2-0921-44B6-A2B2-85AAE81168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A1139-3E7E-4105-9EB8-27478374D1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75812D-3E26-490D-8D02-F1CB5F52B05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380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11</cp:revision>
  <dcterms:created xsi:type="dcterms:W3CDTF">2026-08-11T12:18:00Z</dcterms:created>
  <dcterms:modified xsi:type="dcterms:W3CDTF">2026-08-11T12:23:00Z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0x0101008B7D005684F5224AB77B8751F93EA01B</vt:lpwstr>
  </property>
  <property fmtid="{D5CDD505-2E9C-101B-9397-08002B2CF9AE}" pid="4" name="_dlc_DocIdItemGuid">
    <vt:lpwstr>b9d79282-85aa-44c2-92df-cf665076763d</vt:lpwstr>
  </property>
  <property fmtid="{D5CDD505-2E9C-101B-9397-08002B2CF9AE}" pid="5" name="BDDocCategory">
    <vt:lpwstr/>
  </property>
  <property fmtid="{D5CDD505-2E9C-101B-9397-08002B2CF9AE}" pid="7" name="docLang">
    <vt:lpwstr>nl</vt:lpwstr>
  </property>
</Properties>
</file>